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FE0CB" w14:textId="77777777" w:rsidR="00BE737C" w:rsidRPr="00BE737C" w:rsidRDefault="00BE737C" w:rsidP="00BE737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49"/>
        <w:gridCol w:w="4981"/>
      </w:tblGrid>
      <w:tr w:rsidR="006521C6" w:rsidRPr="00B31EFE" w14:paraId="2F55895F" w14:textId="77777777" w:rsidTr="00B31EFE">
        <w:tc>
          <w:tcPr>
            <w:tcW w:w="3652" w:type="dxa"/>
          </w:tcPr>
          <w:p w14:paraId="3E8644C4" w14:textId="3BF9DD90" w:rsidR="006521C6" w:rsidRPr="00B31EFE" w:rsidRDefault="00B31EFE" w:rsidP="00BE737C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31EFE">
              <w:rPr>
                <w:rFonts w:ascii="Times New Roman" w:hAnsi="Times New Roman" w:cs="Times New Roman"/>
                <w:sz w:val="26"/>
                <w:szCs w:val="26"/>
              </w:rPr>
              <w:t>Tên Công ty</w:t>
            </w:r>
          </w:p>
        </w:tc>
        <w:tc>
          <w:tcPr>
            <w:tcW w:w="4988" w:type="dxa"/>
          </w:tcPr>
          <w:p w14:paraId="4008DEBB" w14:textId="77777777" w:rsidR="006521C6" w:rsidRPr="00B31EFE" w:rsidRDefault="006521C6" w:rsidP="00BE737C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21C6" w:rsidRPr="00B31EFE" w14:paraId="3BDC9247" w14:textId="77777777" w:rsidTr="00B31EFE">
        <w:tc>
          <w:tcPr>
            <w:tcW w:w="3652" w:type="dxa"/>
          </w:tcPr>
          <w:p w14:paraId="7F83C864" w14:textId="09F2C8D6" w:rsidR="006521C6" w:rsidRPr="00B31EFE" w:rsidRDefault="00B31EFE" w:rsidP="00BE737C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31EFE">
              <w:rPr>
                <w:rFonts w:ascii="Times New Roman" w:hAnsi="Times New Roman" w:cs="Times New Roman"/>
                <w:sz w:val="26"/>
                <w:szCs w:val="26"/>
              </w:rPr>
              <w:t>Quốc gia</w:t>
            </w:r>
          </w:p>
        </w:tc>
        <w:tc>
          <w:tcPr>
            <w:tcW w:w="4988" w:type="dxa"/>
          </w:tcPr>
          <w:p w14:paraId="7DAB9E15" w14:textId="77777777" w:rsidR="006521C6" w:rsidRPr="00B31EFE" w:rsidRDefault="006521C6" w:rsidP="00BE737C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21C6" w:rsidRPr="00B31EFE" w14:paraId="1532BA18" w14:textId="77777777" w:rsidTr="00B31EFE">
        <w:tc>
          <w:tcPr>
            <w:tcW w:w="3652" w:type="dxa"/>
          </w:tcPr>
          <w:p w14:paraId="17E47102" w14:textId="1FCC3D5D" w:rsidR="006521C6" w:rsidRPr="00B31EFE" w:rsidRDefault="00B31EFE" w:rsidP="00BE737C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31EFE">
              <w:rPr>
                <w:rFonts w:ascii="Times New Roman" w:hAnsi="Times New Roman" w:cs="Times New Roman"/>
                <w:sz w:val="26"/>
                <w:szCs w:val="26"/>
              </w:rPr>
              <w:t>Người liên hệ chính</w:t>
            </w:r>
          </w:p>
        </w:tc>
        <w:tc>
          <w:tcPr>
            <w:tcW w:w="4988" w:type="dxa"/>
          </w:tcPr>
          <w:p w14:paraId="31D00A95" w14:textId="77777777" w:rsidR="006521C6" w:rsidRPr="00B31EFE" w:rsidRDefault="006521C6" w:rsidP="00BE737C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21C6" w:rsidRPr="00B31EFE" w14:paraId="3901903D" w14:textId="77777777" w:rsidTr="00B31EFE">
        <w:tc>
          <w:tcPr>
            <w:tcW w:w="3652" w:type="dxa"/>
          </w:tcPr>
          <w:p w14:paraId="5619D487" w14:textId="64FDA063" w:rsidR="006521C6" w:rsidRPr="00B31EFE" w:rsidRDefault="00B31EFE" w:rsidP="00BE737C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31EFE">
              <w:rPr>
                <w:rFonts w:ascii="Times New Roman" w:hAnsi="Times New Roman" w:cs="Times New Roman"/>
                <w:sz w:val="26"/>
                <w:szCs w:val="26"/>
              </w:rPr>
              <w:t>Chức vụ</w:t>
            </w:r>
          </w:p>
        </w:tc>
        <w:tc>
          <w:tcPr>
            <w:tcW w:w="4988" w:type="dxa"/>
          </w:tcPr>
          <w:p w14:paraId="37FB2685" w14:textId="77777777" w:rsidR="006521C6" w:rsidRPr="00B31EFE" w:rsidRDefault="006521C6" w:rsidP="00BE737C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21C6" w:rsidRPr="00B31EFE" w14:paraId="4EEFAA5D" w14:textId="77777777" w:rsidTr="00B31EFE">
        <w:tc>
          <w:tcPr>
            <w:tcW w:w="3652" w:type="dxa"/>
          </w:tcPr>
          <w:p w14:paraId="0C07386C" w14:textId="77777777" w:rsidR="006521C6" w:rsidRPr="00B31EFE" w:rsidRDefault="00760BD5" w:rsidP="00BE737C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31EFE">
              <w:rPr>
                <w:rFonts w:ascii="Times New Roman" w:hAnsi="Times New Roman" w:cs="Times New Roman"/>
                <w:sz w:val="26"/>
                <w:szCs w:val="26"/>
              </w:rPr>
              <w:t>Email</w:t>
            </w:r>
          </w:p>
        </w:tc>
        <w:tc>
          <w:tcPr>
            <w:tcW w:w="4988" w:type="dxa"/>
          </w:tcPr>
          <w:p w14:paraId="0C0C4CEC" w14:textId="77777777" w:rsidR="006521C6" w:rsidRPr="00B31EFE" w:rsidRDefault="006521C6" w:rsidP="00BE737C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21C6" w:rsidRPr="00B31EFE" w14:paraId="6E5BE5F2" w14:textId="77777777" w:rsidTr="00B31EFE">
        <w:tc>
          <w:tcPr>
            <w:tcW w:w="3652" w:type="dxa"/>
          </w:tcPr>
          <w:p w14:paraId="5B678734" w14:textId="62EB7266" w:rsidR="006521C6" w:rsidRPr="00B31EFE" w:rsidRDefault="00B31EFE" w:rsidP="00BE737C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31EFE">
              <w:rPr>
                <w:rFonts w:ascii="Times New Roman" w:hAnsi="Times New Roman" w:cs="Times New Roman"/>
                <w:sz w:val="26"/>
                <w:szCs w:val="26"/>
              </w:rPr>
              <w:t>Điện thoại</w:t>
            </w:r>
          </w:p>
        </w:tc>
        <w:tc>
          <w:tcPr>
            <w:tcW w:w="4988" w:type="dxa"/>
          </w:tcPr>
          <w:p w14:paraId="2DBAB26E" w14:textId="77777777" w:rsidR="006521C6" w:rsidRPr="00B31EFE" w:rsidRDefault="006521C6" w:rsidP="00BE737C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21C6" w:rsidRPr="00B31EFE" w14:paraId="5DF32C85" w14:textId="77777777" w:rsidTr="00B31EFE">
        <w:tc>
          <w:tcPr>
            <w:tcW w:w="3652" w:type="dxa"/>
          </w:tcPr>
          <w:p w14:paraId="569179C3" w14:textId="6375B6DB" w:rsidR="006521C6" w:rsidRPr="00B31EFE" w:rsidRDefault="00B31EFE" w:rsidP="00BE737C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31EFE">
              <w:rPr>
                <w:rFonts w:ascii="Times New Roman" w:hAnsi="Times New Roman" w:cs="Times New Roman"/>
                <w:sz w:val="26"/>
                <w:szCs w:val="26"/>
              </w:rPr>
              <w:t>Xác nhận tham gia (Có/Không)</w:t>
            </w:r>
          </w:p>
        </w:tc>
        <w:tc>
          <w:tcPr>
            <w:tcW w:w="4988" w:type="dxa"/>
          </w:tcPr>
          <w:p w14:paraId="25F909A1" w14:textId="77777777" w:rsidR="006521C6" w:rsidRPr="00B31EFE" w:rsidRDefault="006521C6" w:rsidP="00BE737C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21C6" w:rsidRPr="00B31EFE" w14:paraId="1BD07559" w14:textId="77777777" w:rsidTr="00B31EFE">
        <w:tc>
          <w:tcPr>
            <w:tcW w:w="3652" w:type="dxa"/>
          </w:tcPr>
          <w:p w14:paraId="54FFCBA6" w14:textId="45750750" w:rsidR="006521C6" w:rsidRPr="00B31EFE" w:rsidRDefault="00B31EFE" w:rsidP="00BE737C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B31EFE">
              <w:rPr>
                <w:rFonts w:ascii="Times New Roman" w:hAnsi="Times New Roman" w:cs="Times New Roman"/>
                <w:sz w:val="26"/>
                <w:szCs w:val="26"/>
              </w:rPr>
              <w:t>Ghi chú</w:t>
            </w:r>
          </w:p>
        </w:tc>
        <w:tc>
          <w:tcPr>
            <w:tcW w:w="4988" w:type="dxa"/>
          </w:tcPr>
          <w:p w14:paraId="74347745" w14:textId="77777777" w:rsidR="006521C6" w:rsidRPr="00B31EFE" w:rsidRDefault="006521C6" w:rsidP="00BE737C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2732A4BC" w14:textId="396CDB76" w:rsidR="006521C6" w:rsidRPr="00B31EFE" w:rsidRDefault="00760BD5" w:rsidP="00B31EFE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B31EFE">
        <w:rPr>
          <w:rFonts w:ascii="Times New Roman" w:hAnsi="Times New Roman" w:cs="Times New Roman"/>
          <w:b/>
          <w:bCs/>
          <w:sz w:val="26"/>
          <w:szCs w:val="26"/>
        </w:rPr>
        <w:br/>
      </w:r>
      <w:r w:rsidR="00B31EFE" w:rsidRPr="00B31EFE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B31EFE" w:rsidRPr="00B31EFE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B31EFE" w:rsidRPr="00B31EFE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B31EFE" w:rsidRPr="00B31EFE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B31EFE" w:rsidRPr="00B31EFE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B31EFE" w:rsidRPr="00B31EFE">
        <w:rPr>
          <w:rFonts w:ascii="Times New Roman" w:hAnsi="Times New Roman" w:cs="Times New Roman"/>
          <w:b/>
          <w:bCs/>
          <w:sz w:val="26"/>
          <w:szCs w:val="26"/>
        </w:rPr>
        <w:t>NGƯỜI ĐẠI DIỆN THEO PHÁP LUẬT</w:t>
      </w:r>
    </w:p>
    <w:p w14:paraId="17C16A02" w14:textId="77777777" w:rsidR="00B31EFE" w:rsidRPr="00B31EFE" w:rsidRDefault="00B31EFE" w:rsidP="00B31EFE">
      <w:pPr>
        <w:pStyle w:val="pdq2pgselectionanchorcontainer"/>
        <w:spacing w:before="0" w:beforeAutospacing="0" w:after="0" w:afterAutospacing="0"/>
        <w:ind w:left="3600" w:firstLine="720"/>
        <w:rPr>
          <w:b/>
          <w:bCs/>
        </w:rPr>
      </w:pPr>
      <w:r w:rsidRPr="00B31EFE">
        <w:rPr>
          <w:rStyle w:val="Strong"/>
        </w:rPr>
        <w:t>(Ký, ghi rõ họ tên và đóng dấu)</w:t>
      </w:r>
    </w:p>
    <w:p w14:paraId="1E85C226" w14:textId="77777777" w:rsidR="00B31EFE" w:rsidRPr="00B31EFE" w:rsidRDefault="00B31EFE" w:rsidP="00BE737C">
      <w:pPr>
        <w:spacing w:line="340" w:lineRule="exact"/>
        <w:rPr>
          <w:rFonts w:ascii="Times New Roman" w:hAnsi="Times New Roman" w:cs="Times New Roman"/>
          <w:sz w:val="26"/>
          <w:szCs w:val="26"/>
        </w:rPr>
      </w:pPr>
    </w:p>
    <w:sectPr w:rsidR="00B31EFE" w:rsidRPr="00B31EFE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1674E" w14:textId="77777777" w:rsidR="00760BD5" w:rsidRDefault="00760BD5" w:rsidP="002F4CAD">
      <w:pPr>
        <w:spacing w:after="0" w:line="240" w:lineRule="auto"/>
      </w:pPr>
      <w:r>
        <w:separator/>
      </w:r>
    </w:p>
  </w:endnote>
  <w:endnote w:type="continuationSeparator" w:id="0">
    <w:p w14:paraId="77913AF9" w14:textId="77777777" w:rsidR="00760BD5" w:rsidRDefault="00760BD5" w:rsidP="002F4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205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273CC" w14:textId="77777777" w:rsidR="00760BD5" w:rsidRDefault="00760BD5" w:rsidP="002F4CAD">
      <w:pPr>
        <w:spacing w:after="0" w:line="240" w:lineRule="auto"/>
      </w:pPr>
      <w:r>
        <w:separator/>
      </w:r>
    </w:p>
  </w:footnote>
  <w:footnote w:type="continuationSeparator" w:id="0">
    <w:p w14:paraId="4CE1C004" w14:textId="77777777" w:rsidR="00760BD5" w:rsidRDefault="00760BD5" w:rsidP="002F4C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4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8784"/>
      <w:gridCol w:w="1410"/>
    </w:tblGrid>
    <w:tr w:rsidR="00B31EFE" w:rsidRPr="00233A0E" w14:paraId="326D0AE5" w14:textId="77777777" w:rsidTr="00B31EFE">
      <w:trPr>
        <w:trHeight w:val="990"/>
        <w:jc w:val="center"/>
      </w:trPr>
      <w:tc>
        <w:tcPr>
          <w:tcW w:w="8784" w:type="dxa"/>
        </w:tcPr>
        <w:p w14:paraId="656673C3" w14:textId="77777777" w:rsidR="00B31EFE" w:rsidRPr="00233A0E" w:rsidRDefault="00B31EFE" w:rsidP="00B31EFE">
          <w:pPr>
            <w:spacing w:before="60" w:after="60"/>
            <w:ind w:left="-57" w:right="-57"/>
            <w:jc w:val="center"/>
            <w:rPr>
              <w:rFonts w:ascii="Times New Roman" w:hAnsi="Times New Roman" w:cs="Times New Roman"/>
              <w:b/>
              <w:bCs/>
              <w:sz w:val="26"/>
              <w:szCs w:val="26"/>
            </w:rPr>
          </w:pPr>
          <w:r w:rsidRPr="00233A0E">
            <w:rPr>
              <w:rFonts w:ascii="Times New Roman" w:hAnsi="Times New Roman" w:cs="Times New Roman"/>
              <w:b/>
              <w:bCs/>
              <w:sz w:val="26"/>
              <w:szCs w:val="26"/>
            </w:rPr>
            <w:t>CÔNG TY CP DƯỢC - TRANG THIẾT BỊ Y TẾ BÌNH ĐỊNH (BIDIPHAR)</w:t>
          </w:r>
        </w:p>
        <w:p w14:paraId="2673FCBF" w14:textId="77777777" w:rsidR="00B31EFE" w:rsidRPr="00233A0E" w:rsidRDefault="00B31EFE" w:rsidP="00B31EFE">
          <w:pPr>
            <w:spacing w:before="60" w:after="60"/>
            <w:ind w:left="-57" w:right="-57"/>
            <w:jc w:val="center"/>
            <w:rPr>
              <w:rFonts w:ascii="Times New Roman" w:hAnsi="Times New Roman" w:cs="Times New Roman"/>
              <w:noProof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bCs/>
              <w:noProof/>
              <w:sz w:val="26"/>
              <w:szCs w:val="26"/>
            </w:rPr>
            <w:t>Địa chỉ</w:t>
          </w:r>
          <w:r w:rsidRPr="00233A0E">
            <w:rPr>
              <w:rFonts w:ascii="Times New Roman" w:hAnsi="Times New Roman" w:cs="Times New Roman"/>
              <w:b/>
              <w:bCs/>
              <w:noProof/>
              <w:sz w:val="26"/>
              <w:szCs w:val="26"/>
            </w:rPr>
            <w:t>:</w:t>
          </w:r>
          <w:r w:rsidRPr="00233A0E">
            <w:rPr>
              <w:rFonts w:ascii="Times New Roman" w:hAnsi="Times New Roman" w:cs="Times New Roman"/>
              <w:noProof/>
              <w:sz w:val="26"/>
              <w:szCs w:val="26"/>
            </w:rPr>
            <w:t xml:space="preserve"> 498 </w:t>
          </w:r>
          <w:r>
            <w:rPr>
              <w:rFonts w:ascii="Times New Roman" w:hAnsi="Times New Roman" w:cs="Times New Roman"/>
              <w:noProof/>
              <w:sz w:val="26"/>
              <w:szCs w:val="26"/>
            </w:rPr>
            <w:t>Nguyễn Thái Học, phường Quy Nhơn Nam, tỉnh Gia Lai, Việt Nam</w:t>
          </w:r>
          <w:r w:rsidRPr="00233A0E">
            <w:rPr>
              <w:rFonts w:ascii="Times New Roman" w:hAnsi="Times New Roman" w:cs="Times New Roman"/>
              <w:noProof/>
              <w:sz w:val="26"/>
              <w:szCs w:val="26"/>
            </w:rPr>
            <w:t xml:space="preserve"> </w:t>
          </w:r>
        </w:p>
        <w:p w14:paraId="4AB3FD5C" w14:textId="77777777" w:rsidR="00B31EFE" w:rsidRPr="00233A0E" w:rsidRDefault="00B31EFE" w:rsidP="00B31EFE">
          <w:pPr>
            <w:spacing w:before="60" w:after="60"/>
            <w:ind w:left="-57" w:right="-57"/>
            <w:jc w:val="center"/>
            <w:rPr>
              <w:rFonts w:ascii="Times New Roman" w:hAnsi="Times New Roman" w:cs="Times New Roman"/>
              <w:noProof/>
              <w:sz w:val="26"/>
              <w:szCs w:val="26"/>
              <w:lang w:val="vi-VN"/>
            </w:rPr>
          </w:pPr>
          <w:r>
            <w:rPr>
              <w:rFonts w:ascii="Times New Roman" w:hAnsi="Times New Roman" w:cs="Times New Roman"/>
              <w:b/>
              <w:bCs/>
              <w:noProof/>
              <w:sz w:val="26"/>
              <w:szCs w:val="26"/>
            </w:rPr>
            <w:t xml:space="preserve">Website: </w:t>
          </w:r>
          <w:r w:rsidRPr="006D0616">
            <w:rPr>
              <w:rFonts w:ascii="Times New Roman" w:hAnsi="Times New Roman" w:cs="Times New Roman"/>
              <w:noProof/>
              <w:sz w:val="26"/>
              <w:szCs w:val="26"/>
            </w:rPr>
            <w:t>Bidiphar.com</w:t>
          </w:r>
          <w:r w:rsidRPr="00233A0E">
            <w:rPr>
              <w:rFonts w:ascii="Times New Roman" w:hAnsi="Times New Roman" w:cs="Times New Roman"/>
              <w:b/>
              <w:bCs/>
              <w:noProof/>
              <w:sz w:val="26"/>
              <w:szCs w:val="26"/>
            </w:rPr>
            <w:t xml:space="preserve"> - Email:</w:t>
          </w:r>
          <w:r w:rsidRPr="00233A0E">
            <w:rPr>
              <w:rFonts w:ascii="Times New Roman" w:hAnsi="Times New Roman" w:cs="Times New Roman"/>
              <w:noProof/>
              <w:sz w:val="26"/>
              <w:szCs w:val="26"/>
            </w:rPr>
            <w:t xml:space="preserve"> info@bidiphar.com</w:t>
          </w:r>
        </w:p>
      </w:tc>
      <w:tc>
        <w:tcPr>
          <w:tcW w:w="1410" w:type="dxa"/>
        </w:tcPr>
        <w:p w14:paraId="760B8152" w14:textId="77777777" w:rsidR="00B31EFE" w:rsidRPr="00233A0E" w:rsidRDefault="00B31EFE" w:rsidP="00B31EF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before="60" w:after="60"/>
            <w:jc w:val="center"/>
            <w:rPr>
              <w:rFonts w:ascii="Times New Roman" w:hAnsi="Times New Roman" w:cs="Times New Roman"/>
              <w:b/>
              <w:noProof/>
              <w:sz w:val="26"/>
              <w:szCs w:val="26"/>
            </w:rPr>
          </w:pPr>
          <w:r w:rsidRPr="00233A0E">
            <w:rPr>
              <w:rFonts w:ascii="Times New Roman" w:hAnsi="Times New Roman" w:cs="Times New Roman"/>
              <w:noProof/>
              <w:sz w:val="26"/>
              <w:szCs w:val="26"/>
            </w:rPr>
            <w:drawing>
              <wp:anchor distT="0" distB="0" distL="114300" distR="114300" simplePos="0" relativeHeight="251658752" behindDoc="0" locked="0" layoutInCell="1" hidden="0" allowOverlap="1" wp14:anchorId="4F55F286" wp14:editId="2F45DAB1">
                <wp:simplePos x="0" y="0"/>
                <wp:positionH relativeFrom="column">
                  <wp:posOffset>-36830</wp:posOffset>
                </wp:positionH>
                <wp:positionV relativeFrom="paragraph">
                  <wp:posOffset>110978</wp:posOffset>
                </wp:positionV>
                <wp:extent cx="806450" cy="571500"/>
                <wp:effectExtent l="0" t="0" r="0" b="0"/>
                <wp:wrapNone/>
                <wp:docPr id="412222166" name="image1.png" descr="A blue and black logo&#10;&#10;Description automatically generated with low confidenc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A blue and black logo&#10;&#10;Description automatically generated with low confidence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6450" cy="5715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B31EFE" w:rsidRPr="00233A0E" w14:paraId="07AE934F" w14:textId="77777777" w:rsidTr="00B31EFE">
      <w:trPr>
        <w:trHeight w:val="528"/>
        <w:jc w:val="center"/>
      </w:trPr>
      <w:tc>
        <w:tcPr>
          <w:tcW w:w="10194" w:type="dxa"/>
          <w:gridSpan w:val="2"/>
          <w:vAlign w:val="center"/>
        </w:tcPr>
        <w:p w14:paraId="55289265" w14:textId="77777777" w:rsidR="00B31EFE" w:rsidRDefault="00B31EFE" w:rsidP="00B31EFE">
          <w:pPr>
            <w:pStyle w:val="Heading1"/>
            <w:spacing w:before="0" w:line="240" w:lineRule="auto"/>
            <w:jc w:val="center"/>
            <w:rPr>
              <w:rFonts w:ascii="Times New Roman" w:hAnsi="Times New Roman" w:cs="Times New Roman"/>
              <w:sz w:val="36"/>
              <w:szCs w:val="36"/>
            </w:rPr>
          </w:pPr>
          <w:r>
            <w:rPr>
              <w:rFonts w:ascii="Times New Roman" w:hAnsi="Times New Roman" w:cs="Times New Roman"/>
              <w:sz w:val="36"/>
              <w:szCs w:val="36"/>
            </w:rPr>
            <w:t>XÁC NHẬN THAM GIA ĐÁNH GIÁ NĂNG LỰC</w:t>
          </w:r>
        </w:p>
        <w:p w14:paraId="1C47C072" w14:textId="51D37C9C" w:rsidR="00B31EFE" w:rsidRPr="00B31EFE" w:rsidRDefault="00B31EFE" w:rsidP="00B31EFE">
          <w:pPr>
            <w:spacing w:after="0" w:line="240" w:lineRule="auto"/>
            <w:jc w:val="center"/>
          </w:pPr>
          <w:r w:rsidRPr="00A40B98">
            <w:rPr>
              <w:rFonts w:ascii="Times New Roman" w:eastAsia="Calibri" w:hAnsi="Times New Roman" w:cs="Times New Roman"/>
              <w:spacing w:val="-2"/>
              <w:sz w:val="26"/>
              <w:szCs w:val="26"/>
            </w:rPr>
            <w:t>Dự án Nhà máy sản xuất thuốc rắn dạng uống (OSD) Non-Betalactam</w:t>
          </w:r>
        </w:p>
      </w:tc>
    </w:tr>
  </w:tbl>
  <w:p w14:paraId="6B777C6F" w14:textId="77777777" w:rsidR="002F4CAD" w:rsidRDefault="002F4CAD" w:rsidP="00B31E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13398883">
    <w:abstractNumId w:val="8"/>
  </w:num>
  <w:num w:numId="2" w16cid:durableId="1124347493">
    <w:abstractNumId w:val="6"/>
  </w:num>
  <w:num w:numId="3" w16cid:durableId="1044258137">
    <w:abstractNumId w:val="5"/>
  </w:num>
  <w:num w:numId="4" w16cid:durableId="1735615639">
    <w:abstractNumId w:val="4"/>
  </w:num>
  <w:num w:numId="5" w16cid:durableId="1692489113">
    <w:abstractNumId w:val="7"/>
  </w:num>
  <w:num w:numId="6" w16cid:durableId="1904562440">
    <w:abstractNumId w:val="3"/>
  </w:num>
  <w:num w:numId="7" w16cid:durableId="1576817174">
    <w:abstractNumId w:val="2"/>
  </w:num>
  <w:num w:numId="8" w16cid:durableId="1843474011">
    <w:abstractNumId w:val="1"/>
  </w:num>
  <w:num w:numId="9" w16cid:durableId="1076395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2F4CAD"/>
    <w:rsid w:val="00326F90"/>
    <w:rsid w:val="00520CC3"/>
    <w:rsid w:val="006521C6"/>
    <w:rsid w:val="00760BD5"/>
    <w:rsid w:val="00864064"/>
    <w:rsid w:val="00AA1D8D"/>
    <w:rsid w:val="00AD76A9"/>
    <w:rsid w:val="00B15E10"/>
    <w:rsid w:val="00B31EFE"/>
    <w:rsid w:val="00B47730"/>
    <w:rsid w:val="00BE737C"/>
    <w:rsid w:val="00C060B4"/>
    <w:rsid w:val="00CB0664"/>
    <w:rsid w:val="00F84F9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1534005F"/>
  <w14:defaultImageDpi w14:val="300"/>
  <w15:docId w15:val="{4E85DC2D-8092-4CA1-A275-668314894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link w:val="NoSpacingChar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NoSpacingChar">
    <w:name w:val="No Spacing Char"/>
    <w:basedOn w:val="DefaultParagraphFont"/>
    <w:link w:val="NoSpacing"/>
    <w:uiPriority w:val="1"/>
    <w:rsid w:val="002F4CAD"/>
  </w:style>
  <w:style w:type="character" w:styleId="Hyperlink">
    <w:name w:val="Hyperlink"/>
    <w:basedOn w:val="DefaultParagraphFont"/>
    <w:uiPriority w:val="99"/>
    <w:unhideWhenUsed/>
    <w:rsid w:val="00BE737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737C"/>
    <w:rPr>
      <w:color w:val="605E5C"/>
      <w:shd w:val="clear" w:color="auto" w:fill="E1DFDD"/>
    </w:rPr>
  </w:style>
  <w:style w:type="paragraph" w:customStyle="1" w:styleId="pdq2pgselectionanchorcontainer">
    <w:name w:val="pdq2pg_selectionanchorcontainer"/>
    <w:basedOn w:val="Normal"/>
    <w:rsid w:val="00B31E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Phạm Duy Chung</cp:lastModifiedBy>
  <cp:revision>2</cp:revision>
  <dcterms:created xsi:type="dcterms:W3CDTF">2026-08-19T02:42:00Z</dcterms:created>
  <dcterms:modified xsi:type="dcterms:W3CDTF">2026-08-19T02:42:00Z</dcterms:modified>
  <cp:category/>
</cp:coreProperties>
</file>